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43746695" name="6076755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4863273" name="60767550-26b8-11f1-a286-bdf18dc8eea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7023614" name="6402f77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2049983" name="6402f770-26b8-11f1-a286-bdf18dc8eea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38167160" name="7480016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6225215" name="74800160-26b8-11f1-a286-bdf18dc8eea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07576509" name="7adabeb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3529410" name="7adabeb0-26b8-11f1-a286-bdf18dc8eea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1728265" name="8ad181a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2048762" name="8ad181a0-26b8-11f1-a286-bdf18dc8eea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27139560" name="8dd9dfa0-26b8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590843" name="8dd9dfa0-26b8-11f1-a286-bdf18dc8eea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gesamter Raum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34226011" name="191e9310-26bb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1144928" name="191e9310-26bb-11f1-a286-bdf18dc8eea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84962445" name="1f8b2ab0-26bb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5596233" name="1f8b2ab0-26bb-11f1-a286-bdf18dc8eea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9085402" name="5a7a07d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9890191" name="5a7a07d0-26bc-11f1-a286-bdf18dc8eea8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7152158" name="5d782ca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6430351" name="5d782ca0-26bc-11f1-a286-bdf18dc8eea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gesamte Küche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52235634" name="8654883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9970691" name="86548830-26bc-11f1-a286-bdf18dc8eea8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1517807" name="8e8209b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9821335" name="8e8209b0-26bc-11f1-a286-bdf18dc8eea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2610274" name="d3da922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6397188" name="d3da9220-26bc-11f1-a286-bdf18dc8eea8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65380570" name="d87b6a70-26bc-11f1-a286-bdf18dc8eea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3362691" name="d87b6a70-26bc-11f1-a286-bdf18dc8eea8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Schöneggstrasse 24, 8212 Neuhausen am Rheinfall</w:t>
          </w:r>
        </w:p>
        <w:p>
          <w:pPr>
            <w:spacing w:before="0" w:after="0"/>
          </w:pPr>
          <w:r>
            <w:t>813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